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5028425" name="952f10c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363626" name="952f10c0-ed58-11f0-a021-35a17ea9e94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532960" name="b4fe875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317492" name="b4fe8750-ed58-11f0-a021-35a17ea9e94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0396204" name="f00ffd1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819300" name="f00ffd10-ed58-11f0-a021-35a17ea9e94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662106" name="7018c87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6313185" name="7018c870-ed59-11f0-a021-35a17ea9e94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Wohnzimmer/ Gang / 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5437753" name="9edcfb4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65285" name="9edcfb40-ed59-11f0-a021-35a17ea9e94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0596868" name="fd96dc0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803717" name="fd96dc00-ed59-11f0-a021-35a17ea9e94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4103271" name="aec9fa3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311030" name="aec9fa30-ed59-11f0-a021-35a17ea9e94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9620721" name="4e6ea90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184765" name="4e6ea900-ed5a-11f0-a021-35a17ea9e94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 Wohnung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Sockelleiste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7078724" name="69946da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028343" name="69946da0-ed5a-11f0-a021-35a17ea9e94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Gäste WC / Reduit / 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8893878" name="f0f51b0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010559" name="f0f51b00-ed5a-11f0-a021-35a17ea9e94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Gäste WC / Reduit / 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6539462" name="033dbd3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315277" name="033dbd30-ed5b-11f0-a021-35a17ea9e94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5183809" name="575ced0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799192" name="575ced00-ed5b-11f0-a021-35a17ea9e94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3312703" name="a73dafd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983686" name="a73dafd0-ed5b-11f0-a021-35a17ea9e94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9503651" name="0341714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965246" name="03417140-ed5c-11f0-a021-35a17ea9e94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6567919" name="14b0ca7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637546" name="14b0ca70-ed5c-11f0-a021-35a17ea9e94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6526062" name="ab11ccd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658321" name="ab11ccd0-ed5c-11f0-a021-35a17ea9e94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Oescherstrasse 17, 8702 Zollikon</w:t>
          </w:r>
        </w:p>
        <w:p>
          <w:pPr>
            <w:spacing w:before="0" w:after="0"/>
          </w:pPr>
          <w:r>
            <w:t>664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footer.xml" Type="http://schemas.openxmlformats.org/officeDocument/2006/relationships/footer" Id="rId2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